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links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95758315" name="019db44f-b7c6-76ef-9fa7-f18bab8146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0137053" name="019db44f-b7c6-76ef-9fa7-f18bab8146d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Waschküche/Badezimmer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03248995" name="019db454-c653-74fa-b0fa-a7f2ef4dc9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482554" name="019db454-c653-74fa-b0fa-a7f2ef4dc9d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4257316" name="019db462-fa00-7842-b859-20cddc42e9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7666072" name="019db462-fa00-7842-b859-20cddc42e9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6933325" name="019db46c-8c1d-70fd-b81f-b00c766d15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0753320" name="019db46c-8c1d-70fd-b81f-b00c766d15c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0002734" name="019db470-bed1-7106-adde-b6156684a3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3412562" name="019db470-bed1-7106-adde-b6156684a3f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2. OG links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7313368" name="019db451-727e-7da4-ae5e-3bede19ba9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261446" name="019db451-727e-7da4-ae5e-3bede19ba9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Waschküche/Badezimmer </w:t>
            </w:r>
          </w:p>
          <w:p>
            <w:pPr>
              <w:spacing w:before="0" w:after="0" w:line="240" w:lineRule="auto"/>
            </w:pPr>
            <w:r>
              <w:t>2. OG links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89312" name="019db452-fda2-7db0-8bb8-09c5317248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4701313" name="019db452-fda2-7db0-8bb8-09c53172480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54946273" name="019db464-a717-7c71-ad2f-0799e10be0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418239" name="019db464-a717-7c71-ad2f-0799e10be0a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2889199" name="019db46d-5086-70cc-a4e2-de9d4aa796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267798" name="019db46d-5086-70cc-a4e2-de9d4aa7963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2634580" name="019db474-70c5-7c24-8a12-92b989e6e5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467553" name="019db474-70c5-7c24-8a12-92b989e6e52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Floorflex mit gelblichen 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1297037" name="019db456-b4a9-73eb-8793-5c93c694c0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5856631" name="019db456-b4a9-73eb-8793-5c93c694c02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9320723" name="019db459-c17e-7f3c-9b26-e141d5c4bb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57830" name="019db459-c17e-7f3c-9b26-e141d5c4bb2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2483755" name="019db46b-a11e-7c6e-9b60-52adf81701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029973" name="019db46b-a11e-7c6e-9b60-52adf81701e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2955535" name="019db475-c888-7ca1-8924-fa089abced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3669086" name="019db475-c888-7ca1-8924-fa089abced7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95392" name="019db45b-395f-789a-bfae-763871a9d8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2778539" name="019db45b-395f-789a-bfae-763871a9d80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84528890" name="019db46a-13fc-7626-af26-9607a7a909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2510522" name="019db46a-13fc-7626-af26-9607a7a9092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 OG, links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6165602" name="019db465-e9ab-7282-bb9c-b5f72e3c92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1507218" name="019db465-e9ab-7282-bb9c-b5f72e3c926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Feldgüetliweg 71, 8706 Meilen</w:t>
          </w:r>
        </w:p>
        <w:p>
          <w:pPr>
            <w:spacing w:before="0" w:after="0"/>
          </w:pPr>
          <w:r>
            <w:t>DN 858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